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0419C" w14:textId="77777777" w:rsidR="00B371D1" w:rsidRDefault="00D12347">
      <w:pPr>
        <w:jc w:val="center"/>
      </w:pPr>
      <w:r>
        <w:rPr>
          <w:b/>
          <w:sz w:val="32"/>
        </w:rPr>
        <w:t>VYHLÁSENIE O BEZINFEKČNOSTI</w:t>
      </w:r>
    </w:p>
    <w:p w14:paraId="42AB0F8D" w14:textId="77777777" w:rsidR="00B371D1" w:rsidRDefault="00D12347">
      <w:pPr>
        <w:spacing w:after="360"/>
        <w:jc w:val="center"/>
      </w:pPr>
      <w:r>
        <w:rPr>
          <w:b/>
        </w:rPr>
        <w:t>Vyhlásenie zákonného zástupcu alebo plnoletého žiaka o bezinfekčnosti prostredia</w:t>
      </w:r>
    </w:p>
    <w:p w14:paraId="6ED96190" w14:textId="77777777" w:rsidR="00B371D1" w:rsidRDefault="00D12347">
      <w:pPr>
        <w:spacing w:after="40"/>
      </w:pPr>
      <w:r>
        <w:t>Dolu podpísaný zákonný zástupca/plnoletý žiak</w:t>
      </w:r>
    </w:p>
    <w:p w14:paraId="550E1E06" w14:textId="77777777" w:rsidR="00B371D1" w:rsidRDefault="00D12347">
      <w:pPr>
        <w:spacing w:after="200"/>
      </w:pPr>
      <w:r>
        <w:t>................................................................................................................................................</w:t>
      </w:r>
    </w:p>
    <w:p w14:paraId="7C188D5F" w14:textId="77777777" w:rsidR="00B371D1" w:rsidRDefault="00D12347">
      <w:pPr>
        <w:spacing w:after="40"/>
      </w:pPr>
      <w:r>
        <w:t>bytom</w:t>
      </w:r>
    </w:p>
    <w:p w14:paraId="2214D031" w14:textId="77777777" w:rsidR="00B371D1" w:rsidRDefault="00D12347">
      <w:pPr>
        <w:spacing w:after="200"/>
      </w:pPr>
      <w:r>
        <w:t>................................................................................................................................................</w:t>
      </w:r>
    </w:p>
    <w:p w14:paraId="6529D891" w14:textId="77777777" w:rsidR="00B371D1" w:rsidRDefault="00D12347">
      <w:r>
        <w:t>vyhlasujem, že príslušný orgán verejného zdravotníctva ani ošetrujúci lekár nenariadil žiakovi</w:t>
      </w:r>
    </w:p>
    <w:p w14:paraId="38B51A39" w14:textId="77777777" w:rsidR="00B371D1" w:rsidRDefault="00D12347">
      <w:pPr>
        <w:spacing w:after="200"/>
      </w:pPr>
      <w:r>
        <w:t>................................................................................................................................................</w:t>
      </w:r>
    </w:p>
    <w:p w14:paraId="4F95422F" w14:textId="77777777" w:rsidR="00B371D1" w:rsidRDefault="00D12347">
      <w:pPr>
        <w:spacing w:after="40"/>
      </w:pPr>
      <w:r>
        <w:t>bytom</w:t>
      </w:r>
    </w:p>
    <w:p w14:paraId="3EFD378D" w14:textId="77777777" w:rsidR="00B371D1" w:rsidRDefault="00D12347">
      <w:pPr>
        <w:spacing w:after="200"/>
      </w:pPr>
      <w:r>
        <w:t>................................................................................................................................................</w:t>
      </w:r>
    </w:p>
    <w:p w14:paraId="4AA3DD99" w14:textId="77777777" w:rsidR="00B371D1" w:rsidRDefault="00D12347">
      <w:r>
        <w:t>ktorý nastupuje do Školského internátu pri Strednej športovej škole v Trenčíne, ani osobám žijúcim s ním v spoločnej domácnosti karanténne opatrenie, zvýšený zdravotný dozor alebo lekársky dohľad.</w:t>
      </w:r>
    </w:p>
    <w:p w14:paraId="15C3F5A0" w14:textId="77777777" w:rsidR="00B371D1" w:rsidRDefault="00D12347">
      <w:r>
        <w:t>Zároveň vyhlasujem, že mi nie je známe, že by žiak alebo osoby žijúce s ním v spoločnej domácnosti prišli v poslednom týždni do styku s osobou, ktorá ochorela na prenosné ochorenie.</w:t>
      </w:r>
    </w:p>
    <w:p w14:paraId="08CDD5B4" w14:textId="77777777" w:rsidR="00B371D1" w:rsidRDefault="00D12347">
      <w:r>
        <w:t>Beriem na vedomie právne následky uvedenia nepravdivých údajov.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46"/>
      </w:tblGrid>
      <w:tr w:rsidR="00B371D1" w14:paraId="64ED6D58" w14:textId="77777777">
        <w:tc>
          <w:tcPr>
            <w:tcW w:w="9746" w:type="dxa"/>
            <w:shd w:val="clear" w:color="auto" w:fill="FFF3CD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0BC027" w14:textId="77777777" w:rsidR="00B371D1" w:rsidRDefault="00D12347">
            <w:pPr>
              <w:jc w:val="center"/>
            </w:pPr>
            <w:r>
              <w:rPr>
                <w:b/>
              </w:rPr>
              <w:t>Vyhlásenie musí byť vyhotovené najskôr tri dni pred nástupom žiaka do školského internátu.</w:t>
            </w:r>
          </w:p>
        </w:tc>
      </w:tr>
    </w:tbl>
    <w:p w14:paraId="672A6659" w14:textId="77777777" w:rsidR="00B371D1" w:rsidRDefault="00B371D1"/>
    <w:p w14:paraId="3E7B71C5" w14:textId="52DECBCA" w:rsidR="00B371D1" w:rsidRDefault="6B844F73">
      <w:pPr>
        <w:spacing w:before="160"/>
      </w:pPr>
      <w:r w:rsidRPr="6B844F73">
        <w:t xml:space="preserve">V ............................................................ dňa ............................................................ </w:t>
      </w:r>
    </w:p>
    <w:p w14:paraId="73DF4E19" w14:textId="7F493D03" w:rsidR="6B844F73" w:rsidRDefault="6B844F73" w:rsidP="6B844F73">
      <w:pPr>
        <w:spacing w:before="160"/>
      </w:pPr>
    </w:p>
    <w:p w14:paraId="77661E3F" w14:textId="10C1CB8F" w:rsidR="6B844F73" w:rsidRDefault="6B844F73" w:rsidP="6B844F73">
      <w:pPr>
        <w:spacing w:before="160"/>
      </w:pPr>
    </w:p>
    <w:p w14:paraId="7AC3A5BB" w14:textId="77777777" w:rsidR="00B371D1" w:rsidRDefault="00D12347">
      <w:pPr>
        <w:jc w:val="right"/>
      </w:pPr>
      <w:r>
        <w:t>................................................................................</w:t>
      </w:r>
      <w:r>
        <w:br/>
      </w:r>
      <w:r>
        <w:rPr>
          <w:b/>
          <w:sz w:val="20"/>
        </w:rPr>
        <w:t>čitateľný podpis zákonného zástupcu/plnoletého žiaka</w:t>
      </w:r>
    </w:p>
    <w:sectPr w:rsidR="00B371D1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09434761">
    <w:abstractNumId w:val="8"/>
  </w:num>
  <w:num w:numId="2" w16cid:durableId="1751124760">
    <w:abstractNumId w:val="6"/>
  </w:num>
  <w:num w:numId="3" w16cid:durableId="419908613">
    <w:abstractNumId w:val="5"/>
  </w:num>
  <w:num w:numId="4" w16cid:durableId="1661880546">
    <w:abstractNumId w:val="4"/>
  </w:num>
  <w:num w:numId="5" w16cid:durableId="147406110">
    <w:abstractNumId w:val="7"/>
  </w:num>
  <w:num w:numId="6" w16cid:durableId="1875803231">
    <w:abstractNumId w:val="3"/>
  </w:num>
  <w:num w:numId="7" w16cid:durableId="1319580431">
    <w:abstractNumId w:val="2"/>
  </w:num>
  <w:num w:numId="8" w16cid:durableId="675767930">
    <w:abstractNumId w:val="1"/>
  </w:num>
  <w:num w:numId="9" w16cid:durableId="125825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03C6"/>
    <w:rsid w:val="0097619E"/>
    <w:rsid w:val="00AA1D8D"/>
    <w:rsid w:val="00B371D1"/>
    <w:rsid w:val="00B47730"/>
    <w:rsid w:val="00CB0664"/>
    <w:rsid w:val="00D12347"/>
    <w:rsid w:val="00FC693F"/>
    <w:rsid w:val="6B84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91786865-B40B-40EB-832D-2F7AE31F3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pPr>
      <w:spacing w:after="140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Manager/>
  <Company/>
  <LinksUpToDate>false</LinksUpToDate>
  <CharactersWithSpaces>1640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o bezinfekčnosti</dc:title>
  <dc:subject>Školský internát pri Strednej športovej škole v Trenčíne</dc:subject>
  <dc:creator>Beáta Michalcová</dc:creator>
  <cp:keywords/>
  <dc:description>generated by python-docx</dc:description>
  <cp:lastModifiedBy>Beáta Michalcová</cp:lastModifiedBy>
  <cp:revision>2</cp:revision>
  <dcterms:created xsi:type="dcterms:W3CDTF">2026-08-08T13:17:00Z</dcterms:created>
  <dcterms:modified xsi:type="dcterms:W3CDTF">2026-08-08T13:17:00Z</dcterms:modified>
  <cp:category/>
</cp:coreProperties>
</file>